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0C5CD" w14:textId="67B8A074" w:rsidR="00ED2A70" w:rsidRDefault="00ED2A70" w:rsidP="00ED2A70">
      <w:pPr>
        <w:pStyle w:val="Titolo1"/>
        <w:jc w:val="center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SCHEDA PROGETTUALE</w:t>
      </w:r>
    </w:p>
    <w:p w14:paraId="74071D62" w14:textId="2CD5D5C5" w:rsidR="00ED2A70" w:rsidRPr="00ED2A70" w:rsidRDefault="00ED2A70" w:rsidP="00ED2A70">
      <w:pPr>
        <w:spacing w:after="0" w:line="240" w:lineRule="auto"/>
        <w:jc w:val="center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(</w:t>
      </w:r>
      <w:r w:rsidRPr="00ED2A70">
        <w:rPr>
          <w:rFonts w:ascii="Montserrat" w:hAnsi="Montserrat"/>
          <w:sz w:val="24"/>
          <w:szCs w:val="24"/>
        </w:rPr>
        <w:t xml:space="preserve">Da </w:t>
      </w:r>
      <w:proofErr w:type="spellStart"/>
      <w:r w:rsidRPr="00ED2A70">
        <w:rPr>
          <w:rFonts w:ascii="Montserrat" w:hAnsi="Montserrat"/>
          <w:sz w:val="24"/>
          <w:szCs w:val="24"/>
        </w:rPr>
        <w:t>compilare</w:t>
      </w:r>
      <w:proofErr w:type="spellEnd"/>
      <w:r w:rsidRPr="00ED2A70">
        <w:rPr>
          <w:rFonts w:ascii="Montserrat" w:hAnsi="Montserrat"/>
          <w:sz w:val="24"/>
          <w:szCs w:val="24"/>
        </w:rPr>
        <w:t xml:space="preserve"> </w:t>
      </w:r>
      <w:proofErr w:type="spellStart"/>
      <w:r w:rsidRPr="00ED2A70">
        <w:rPr>
          <w:rFonts w:ascii="Montserrat" w:hAnsi="Montserrat"/>
          <w:sz w:val="24"/>
          <w:szCs w:val="24"/>
        </w:rPr>
        <w:t>una</w:t>
      </w:r>
      <w:proofErr w:type="spellEnd"/>
      <w:r w:rsidRPr="00ED2A70">
        <w:rPr>
          <w:rFonts w:ascii="Montserrat" w:hAnsi="Montserrat"/>
          <w:sz w:val="24"/>
          <w:szCs w:val="24"/>
        </w:rPr>
        <w:t xml:space="preserve"> per </w:t>
      </w:r>
      <w:proofErr w:type="spellStart"/>
      <w:r>
        <w:rPr>
          <w:rFonts w:ascii="Montserrat" w:hAnsi="Montserrat"/>
          <w:sz w:val="24"/>
          <w:szCs w:val="24"/>
        </w:rPr>
        <w:t>progetto</w:t>
      </w:r>
      <w:proofErr w:type="spellEnd"/>
      <w:r>
        <w:rPr>
          <w:rFonts w:ascii="Montserrat" w:hAnsi="Montserrat"/>
          <w:sz w:val="24"/>
          <w:szCs w:val="24"/>
        </w:rPr>
        <w:t>)</w:t>
      </w:r>
    </w:p>
    <w:p w14:paraId="5F9D922B" w14:textId="7EDB3CAC" w:rsidR="003E009B" w:rsidRDefault="00000000" w:rsidP="00F12C8F">
      <w:pPr>
        <w:pStyle w:val="Titolo1"/>
        <w:numPr>
          <w:ilvl w:val="0"/>
          <w:numId w:val="15"/>
        </w:numPr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INFORMAZIONI GENERALI</w:t>
      </w:r>
    </w:p>
    <w:p w14:paraId="3BDBEB36" w14:textId="77777777" w:rsidR="00F12C8F" w:rsidRPr="00F12C8F" w:rsidRDefault="00F12C8F" w:rsidP="00F12C8F"/>
    <w:tbl>
      <w:tblPr>
        <w:tblStyle w:val="Grigliatabella"/>
        <w:tblW w:w="9686" w:type="dxa"/>
        <w:tblLook w:val="04A0" w:firstRow="1" w:lastRow="0" w:firstColumn="1" w:lastColumn="0" w:noHBand="0" w:noVBand="1"/>
      </w:tblPr>
      <w:tblGrid>
        <w:gridCol w:w="4843"/>
        <w:gridCol w:w="4843"/>
      </w:tblGrid>
      <w:tr w:rsidR="00ED2A70" w:rsidRPr="00ED2A70" w14:paraId="501D8523" w14:textId="77777777" w:rsidTr="00ED2A70">
        <w:trPr>
          <w:trHeight w:val="584"/>
        </w:trPr>
        <w:tc>
          <w:tcPr>
            <w:tcW w:w="4843" w:type="dxa"/>
          </w:tcPr>
          <w:p w14:paraId="3AFD668B" w14:textId="77777777" w:rsidR="00ED2A70" w:rsidRPr="00ED2A70" w:rsidRDefault="00ED2A70">
            <w:pPr>
              <w:rPr>
                <w:rFonts w:ascii="Montserrat" w:hAnsi="Montserrat"/>
                <w:b/>
                <w:bCs/>
                <w:sz w:val="24"/>
                <w:szCs w:val="24"/>
              </w:rPr>
            </w:pPr>
            <w:r w:rsidRPr="00ED2A70">
              <w:rPr>
                <w:rFonts w:ascii="Montserrat" w:hAnsi="Montserrat"/>
                <w:b/>
                <w:bCs/>
                <w:sz w:val="24"/>
                <w:szCs w:val="24"/>
              </w:rPr>
              <w:t>SEZIONE</w:t>
            </w:r>
          </w:p>
        </w:tc>
        <w:tc>
          <w:tcPr>
            <w:tcW w:w="4843" w:type="dxa"/>
          </w:tcPr>
          <w:p w14:paraId="76951397" w14:textId="630A5C5B" w:rsidR="00ED2A70" w:rsidRPr="00ED2A70" w:rsidRDefault="00ED2A70">
            <w:pPr>
              <w:rPr>
                <w:rFonts w:ascii="Montserrat" w:hAnsi="Montserrat"/>
                <w:b/>
                <w:bCs/>
                <w:sz w:val="24"/>
                <w:szCs w:val="24"/>
              </w:rPr>
            </w:pPr>
            <w:r w:rsidRPr="00ED2A70">
              <w:rPr>
                <w:rFonts w:ascii="Montserrat" w:hAnsi="Montserrat"/>
                <w:b/>
                <w:bCs/>
                <w:sz w:val="24"/>
                <w:szCs w:val="24"/>
              </w:rPr>
              <w:t xml:space="preserve">COMPILAZIONE </w:t>
            </w:r>
          </w:p>
        </w:tc>
      </w:tr>
      <w:tr w:rsidR="00ED2A70" w:rsidRPr="00ED2A70" w14:paraId="590D9C8D" w14:textId="77777777" w:rsidTr="00ED2A70">
        <w:trPr>
          <w:trHeight w:val="292"/>
        </w:trPr>
        <w:tc>
          <w:tcPr>
            <w:tcW w:w="4843" w:type="dxa"/>
          </w:tcPr>
          <w:p w14:paraId="17895E2B" w14:textId="77777777" w:rsidR="00ED2A70" w:rsidRPr="00ED2A70" w:rsidRDefault="00ED2A70">
            <w:pPr>
              <w:rPr>
                <w:rFonts w:ascii="Montserrat" w:hAnsi="Montserrat"/>
                <w:sz w:val="24"/>
                <w:szCs w:val="24"/>
              </w:rPr>
            </w:pPr>
            <w:r w:rsidRPr="00ED2A70">
              <w:rPr>
                <w:rFonts w:ascii="Montserrat" w:hAnsi="Montserrat"/>
                <w:sz w:val="24"/>
                <w:szCs w:val="24"/>
              </w:rPr>
              <w:t xml:space="preserve">Titolo del </w:t>
            </w:r>
            <w:proofErr w:type="spellStart"/>
            <w:r w:rsidRPr="00ED2A70">
              <w:rPr>
                <w:rFonts w:ascii="Montserrat" w:hAnsi="Montserrat"/>
                <w:sz w:val="24"/>
                <w:szCs w:val="24"/>
              </w:rPr>
              <w:t>progetto</w:t>
            </w:r>
            <w:proofErr w:type="spellEnd"/>
          </w:p>
        </w:tc>
        <w:tc>
          <w:tcPr>
            <w:tcW w:w="4843" w:type="dxa"/>
          </w:tcPr>
          <w:p w14:paraId="50C963FC" w14:textId="77777777" w:rsidR="00ED2A70" w:rsidRPr="00ED2A70" w:rsidRDefault="00ED2A70">
            <w:pPr>
              <w:rPr>
                <w:rFonts w:ascii="Montserrat" w:hAnsi="Montserrat"/>
                <w:sz w:val="24"/>
                <w:szCs w:val="24"/>
              </w:rPr>
            </w:pPr>
          </w:p>
        </w:tc>
      </w:tr>
      <w:tr w:rsidR="00ED2A70" w:rsidRPr="00ED2A70" w14:paraId="2379FBBF" w14:textId="77777777" w:rsidTr="00ED2A70">
        <w:trPr>
          <w:trHeight w:val="584"/>
        </w:trPr>
        <w:tc>
          <w:tcPr>
            <w:tcW w:w="4843" w:type="dxa"/>
          </w:tcPr>
          <w:p w14:paraId="7A3BBD89" w14:textId="17D45483" w:rsidR="00ED2A70" w:rsidRPr="00ED2A70" w:rsidRDefault="00ED2A70">
            <w:pPr>
              <w:rPr>
                <w:rFonts w:ascii="Montserrat" w:hAnsi="Montserrat"/>
                <w:sz w:val="24"/>
                <w:szCs w:val="24"/>
              </w:rPr>
            </w:pPr>
            <w:proofErr w:type="spellStart"/>
            <w:r w:rsidRPr="00ED2A70">
              <w:rPr>
                <w:rFonts w:ascii="Montserrat" w:hAnsi="Montserrat"/>
                <w:sz w:val="24"/>
                <w:szCs w:val="24"/>
              </w:rPr>
              <w:t>Denominazione</w:t>
            </w:r>
            <w:proofErr w:type="spellEnd"/>
            <w:r w:rsidRPr="00ED2A70">
              <w:rPr>
                <w:rFonts w:ascii="Montserrat" w:hAnsi="Montserrat"/>
                <w:sz w:val="24"/>
                <w:szCs w:val="24"/>
              </w:rPr>
              <w:t xml:space="preserve"> </w:t>
            </w:r>
            <w:r>
              <w:rPr>
                <w:rFonts w:ascii="Montserrat" w:hAnsi="Montserrat"/>
                <w:sz w:val="24"/>
                <w:szCs w:val="24"/>
              </w:rPr>
              <w:t>CR/DR</w:t>
            </w:r>
            <w:r w:rsidRPr="00ED2A70">
              <w:rPr>
                <w:rFonts w:ascii="Montserrat" w:hAnsi="Montserrat"/>
                <w:sz w:val="24"/>
                <w:szCs w:val="24"/>
              </w:rPr>
              <w:t xml:space="preserve"> </w:t>
            </w:r>
            <w:proofErr w:type="spellStart"/>
            <w:r w:rsidRPr="00ED2A70">
              <w:rPr>
                <w:rFonts w:ascii="Montserrat" w:hAnsi="Montserrat"/>
                <w:sz w:val="24"/>
                <w:szCs w:val="24"/>
              </w:rPr>
              <w:t>proponente</w:t>
            </w:r>
            <w:proofErr w:type="spellEnd"/>
          </w:p>
        </w:tc>
        <w:tc>
          <w:tcPr>
            <w:tcW w:w="4843" w:type="dxa"/>
          </w:tcPr>
          <w:p w14:paraId="08759FA4" w14:textId="77777777" w:rsidR="00ED2A70" w:rsidRPr="00ED2A70" w:rsidRDefault="00ED2A70">
            <w:pPr>
              <w:rPr>
                <w:rFonts w:ascii="Montserrat" w:hAnsi="Montserrat"/>
                <w:sz w:val="24"/>
                <w:szCs w:val="24"/>
              </w:rPr>
            </w:pPr>
          </w:p>
        </w:tc>
      </w:tr>
      <w:tr w:rsidR="00ED2A70" w:rsidRPr="00ED2A70" w14:paraId="57C176A6" w14:textId="77777777" w:rsidTr="00ED2A70">
        <w:trPr>
          <w:trHeight w:val="584"/>
        </w:trPr>
        <w:tc>
          <w:tcPr>
            <w:tcW w:w="4843" w:type="dxa"/>
          </w:tcPr>
          <w:p w14:paraId="19BB8576" w14:textId="77777777" w:rsidR="00ED2A70" w:rsidRPr="00ED2A70" w:rsidRDefault="00ED2A70">
            <w:pPr>
              <w:rPr>
                <w:rFonts w:ascii="Montserrat" w:hAnsi="Montserrat"/>
                <w:sz w:val="24"/>
                <w:szCs w:val="24"/>
              </w:rPr>
            </w:pPr>
            <w:r w:rsidRPr="00ED2A70">
              <w:rPr>
                <w:rFonts w:ascii="Montserrat" w:hAnsi="Montserrat"/>
                <w:sz w:val="24"/>
                <w:szCs w:val="24"/>
              </w:rPr>
              <w:t>Referente del progetto</w:t>
            </w:r>
          </w:p>
        </w:tc>
        <w:tc>
          <w:tcPr>
            <w:tcW w:w="4843" w:type="dxa"/>
          </w:tcPr>
          <w:p w14:paraId="5B048725" w14:textId="77777777" w:rsidR="00ED2A70" w:rsidRPr="00ED2A70" w:rsidRDefault="00ED2A70">
            <w:pPr>
              <w:rPr>
                <w:rFonts w:ascii="Montserrat" w:hAnsi="Montserrat"/>
                <w:sz w:val="24"/>
                <w:szCs w:val="24"/>
              </w:rPr>
            </w:pPr>
          </w:p>
        </w:tc>
      </w:tr>
      <w:tr w:rsidR="00ED2A70" w:rsidRPr="00ED2A70" w14:paraId="39D573D8" w14:textId="77777777" w:rsidTr="00ED2A70">
        <w:trPr>
          <w:trHeight w:val="948"/>
        </w:trPr>
        <w:tc>
          <w:tcPr>
            <w:tcW w:w="4843" w:type="dxa"/>
          </w:tcPr>
          <w:p w14:paraId="33F1A0D6" w14:textId="77777777" w:rsidR="00ED2A70" w:rsidRPr="00ED2A70" w:rsidRDefault="00ED2A70">
            <w:pPr>
              <w:rPr>
                <w:rFonts w:ascii="Montserrat" w:hAnsi="Montserrat"/>
                <w:sz w:val="24"/>
                <w:szCs w:val="24"/>
              </w:rPr>
            </w:pPr>
            <w:r w:rsidRPr="00ED2A70">
              <w:rPr>
                <w:rFonts w:ascii="Montserrat" w:hAnsi="Montserrat"/>
                <w:sz w:val="24"/>
                <w:szCs w:val="24"/>
              </w:rPr>
              <w:t>Linea di intervento prescelta</w:t>
            </w:r>
          </w:p>
        </w:tc>
        <w:tc>
          <w:tcPr>
            <w:tcW w:w="4843" w:type="dxa"/>
          </w:tcPr>
          <w:p w14:paraId="0786D386" w14:textId="77777777" w:rsidR="00ED2A70" w:rsidRDefault="00ED2A70" w:rsidP="00ED2A70">
            <w:pPr>
              <w:rPr>
                <w:rFonts w:ascii="Montserrat" w:hAnsi="Montserrat"/>
                <w:sz w:val="24"/>
                <w:szCs w:val="24"/>
              </w:rPr>
            </w:pPr>
            <w:r w:rsidRPr="00ED2A70">
              <w:rPr>
                <w:rFonts w:ascii="Segoe UI Symbol" w:hAnsi="Segoe UI Symbol" w:cs="Segoe UI Symbol"/>
                <w:sz w:val="24"/>
                <w:szCs w:val="24"/>
              </w:rPr>
              <w:t>❏</w:t>
            </w:r>
            <w:r w:rsidRPr="00ED2A70">
              <w:rPr>
                <w:rFonts w:ascii="Montserrat" w:hAnsi="Montserrat"/>
                <w:sz w:val="24"/>
                <w:szCs w:val="24"/>
              </w:rPr>
              <w:t xml:space="preserve"> Linea 1 </w:t>
            </w:r>
            <w:r w:rsidRPr="00ED2A70">
              <w:rPr>
                <w:rFonts w:ascii="Montserrat" w:hAnsi="Montserrat"/>
                <w:sz w:val="24"/>
                <w:szCs w:val="24"/>
              </w:rPr>
              <w:br/>
            </w:r>
            <w:r w:rsidRPr="00ED2A70">
              <w:rPr>
                <w:rFonts w:ascii="Segoe UI Symbol" w:hAnsi="Segoe UI Symbol" w:cs="Segoe UI Symbol"/>
                <w:sz w:val="24"/>
                <w:szCs w:val="24"/>
              </w:rPr>
              <w:t>❏</w:t>
            </w:r>
            <w:r w:rsidRPr="00ED2A70">
              <w:rPr>
                <w:rFonts w:ascii="Montserrat" w:hAnsi="Montserrat"/>
                <w:sz w:val="24"/>
                <w:szCs w:val="24"/>
              </w:rPr>
              <w:t xml:space="preserve"> Linea 2</w:t>
            </w:r>
          </w:p>
          <w:p w14:paraId="305B4E3E" w14:textId="5A6D6BDB" w:rsidR="00ED2A70" w:rsidRPr="00ED2A70" w:rsidRDefault="00ED2A70" w:rsidP="00ED2A70">
            <w:pPr>
              <w:rPr>
                <w:rFonts w:ascii="Montserrat" w:hAnsi="Montserrat"/>
                <w:sz w:val="24"/>
                <w:szCs w:val="24"/>
              </w:rPr>
            </w:pPr>
            <w:r w:rsidRPr="00ED2A70">
              <w:rPr>
                <w:rFonts w:ascii="Segoe UI Symbol" w:hAnsi="Segoe UI Symbol" w:cs="Segoe UI Symbol"/>
                <w:sz w:val="24"/>
                <w:szCs w:val="24"/>
              </w:rPr>
              <w:t>❏</w:t>
            </w:r>
            <w:r w:rsidRPr="00ED2A70">
              <w:rPr>
                <w:rFonts w:ascii="Montserrat" w:hAnsi="Montserrat"/>
                <w:sz w:val="24"/>
                <w:szCs w:val="24"/>
              </w:rPr>
              <w:t xml:space="preserve"> Linea 3</w:t>
            </w:r>
          </w:p>
        </w:tc>
      </w:tr>
      <w:tr w:rsidR="00ED2A70" w:rsidRPr="00ED2A70" w14:paraId="2D4F6E99" w14:textId="77777777" w:rsidTr="00ED2A70">
        <w:trPr>
          <w:trHeight w:val="292"/>
        </w:trPr>
        <w:tc>
          <w:tcPr>
            <w:tcW w:w="4843" w:type="dxa"/>
          </w:tcPr>
          <w:p w14:paraId="4CC9FEB5" w14:textId="77777777" w:rsidR="00ED2A70" w:rsidRPr="00ED2A70" w:rsidRDefault="00ED2A70">
            <w:pPr>
              <w:rPr>
                <w:rFonts w:ascii="Montserrat" w:hAnsi="Montserrat"/>
                <w:sz w:val="24"/>
                <w:szCs w:val="24"/>
              </w:rPr>
            </w:pPr>
            <w:proofErr w:type="spellStart"/>
            <w:r w:rsidRPr="00ED2A70">
              <w:rPr>
                <w:rFonts w:ascii="Montserrat" w:hAnsi="Montserrat"/>
                <w:sz w:val="24"/>
                <w:szCs w:val="24"/>
              </w:rPr>
              <w:t>Durata</w:t>
            </w:r>
            <w:proofErr w:type="spellEnd"/>
            <w:r w:rsidRPr="00ED2A70">
              <w:rPr>
                <w:rFonts w:ascii="Montserrat" w:hAnsi="Montserrat"/>
                <w:sz w:val="24"/>
                <w:szCs w:val="24"/>
              </w:rPr>
              <w:t xml:space="preserve"> del </w:t>
            </w:r>
            <w:proofErr w:type="spellStart"/>
            <w:r w:rsidRPr="00ED2A70">
              <w:rPr>
                <w:rFonts w:ascii="Montserrat" w:hAnsi="Montserrat"/>
                <w:sz w:val="24"/>
                <w:szCs w:val="24"/>
              </w:rPr>
              <w:t>progetto</w:t>
            </w:r>
            <w:proofErr w:type="spellEnd"/>
          </w:p>
        </w:tc>
        <w:tc>
          <w:tcPr>
            <w:tcW w:w="4843" w:type="dxa"/>
          </w:tcPr>
          <w:p w14:paraId="56A905C6" w14:textId="77777777" w:rsidR="00ED2A70" w:rsidRPr="00ED2A70" w:rsidRDefault="00ED2A70">
            <w:pPr>
              <w:rPr>
                <w:rFonts w:ascii="Montserrat" w:hAnsi="Montserrat"/>
                <w:sz w:val="24"/>
                <w:szCs w:val="24"/>
              </w:rPr>
            </w:pPr>
          </w:p>
        </w:tc>
      </w:tr>
      <w:tr w:rsidR="00ED2A70" w:rsidRPr="00ED2A70" w14:paraId="78EEEFDE" w14:textId="77777777" w:rsidTr="00ED2A70">
        <w:trPr>
          <w:trHeight w:val="569"/>
        </w:trPr>
        <w:tc>
          <w:tcPr>
            <w:tcW w:w="4843" w:type="dxa"/>
          </w:tcPr>
          <w:p w14:paraId="5B52AC1C" w14:textId="77777777" w:rsidR="00ED2A70" w:rsidRPr="00ED2A70" w:rsidRDefault="00ED2A70">
            <w:pPr>
              <w:rPr>
                <w:rFonts w:ascii="Montserrat" w:hAnsi="Montserrat"/>
                <w:sz w:val="24"/>
                <w:szCs w:val="24"/>
              </w:rPr>
            </w:pPr>
            <w:r w:rsidRPr="00ED2A70">
              <w:rPr>
                <w:rFonts w:ascii="Montserrat" w:hAnsi="Montserrat"/>
                <w:sz w:val="24"/>
                <w:szCs w:val="24"/>
              </w:rPr>
              <w:t>Area geografica di intervento</w:t>
            </w:r>
          </w:p>
        </w:tc>
        <w:tc>
          <w:tcPr>
            <w:tcW w:w="4843" w:type="dxa"/>
          </w:tcPr>
          <w:p w14:paraId="0DAE75EE" w14:textId="77777777" w:rsidR="00ED2A70" w:rsidRPr="00ED2A70" w:rsidRDefault="00ED2A70">
            <w:pPr>
              <w:rPr>
                <w:rFonts w:ascii="Montserrat" w:hAnsi="Montserrat"/>
                <w:sz w:val="24"/>
                <w:szCs w:val="24"/>
              </w:rPr>
            </w:pPr>
          </w:p>
        </w:tc>
      </w:tr>
    </w:tbl>
    <w:p w14:paraId="161BE788" w14:textId="21615DF3" w:rsidR="00F12C8F" w:rsidRDefault="00F12C8F">
      <w:pPr>
        <w:pStyle w:val="Titolo1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_______________________________________________________________________</w:t>
      </w:r>
      <w:r>
        <w:rPr>
          <w:rFonts w:ascii="Montserrat" w:hAnsi="Montserrat"/>
          <w:sz w:val="24"/>
          <w:szCs w:val="24"/>
        </w:rPr>
        <w:t>_</w:t>
      </w:r>
    </w:p>
    <w:p w14:paraId="017511A3" w14:textId="66D8615C" w:rsidR="003E009B" w:rsidRPr="00ED2A70" w:rsidRDefault="00000000">
      <w:pPr>
        <w:pStyle w:val="Titolo1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 xml:space="preserve">2. </w:t>
      </w:r>
      <w:r w:rsidR="00ED2A70">
        <w:rPr>
          <w:rFonts w:ascii="Montserrat" w:hAnsi="Montserrat"/>
          <w:sz w:val="24"/>
          <w:szCs w:val="24"/>
        </w:rPr>
        <w:t>DESCRIZIONE GENERALE DEL PROGETTO</w:t>
      </w:r>
    </w:p>
    <w:p w14:paraId="3A31E41D" w14:textId="3CA4479D" w:rsidR="003E009B" w:rsidRPr="00ED2A70" w:rsidRDefault="00F12C8F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DESCRIVI IN CHE MODO IL PROGETTO RISPONDE AGLI OBIETTIVI STRATEGICI DELLA FEDERAZIONE:</w:t>
      </w:r>
    </w:p>
    <w:p w14:paraId="27090D88" w14:textId="3A31B763" w:rsidR="003E009B" w:rsidRDefault="00F12C8F">
      <w:pPr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 </w:t>
      </w:r>
    </w:p>
    <w:p w14:paraId="51206B3F" w14:textId="77777777" w:rsidR="00F12C8F" w:rsidRDefault="00F12C8F">
      <w:pPr>
        <w:rPr>
          <w:rFonts w:ascii="Montserrat" w:hAnsi="Montserrat"/>
          <w:sz w:val="24"/>
          <w:szCs w:val="24"/>
        </w:rPr>
      </w:pPr>
    </w:p>
    <w:p w14:paraId="3A00BB9A" w14:textId="77777777" w:rsidR="00F12C8F" w:rsidRPr="00ED2A70" w:rsidRDefault="00F12C8F">
      <w:pPr>
        <w:rPr>
          <w:rFonts w:ascii="Montserrat" w:hAnsi="Montserrat"/>
          <w:sz w:val="24"/>
          <w:szCs w:val="24"/>
        </w:rPr>
      </w:pPr>
    </w:p>
    <w:p w14:paraId="2158CF3C" w14:textId="7CB16584" w:rsidR="003E009B" w:rsidRPr="00ED2A70" w:rsidRDefault="00F12C8F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SPIEGA LA COERENZA CON LE LINEE DI INTERVENTO DEL BANDO:</w:t>
      </w:r>
    </w:p>
    <w:p w14:paraId="6712E672" w14:textId="0C3FF3D2" w:rsidR="003E009B" w:rsidRDefault="00F12C8F">
      <w:pPr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 </w:t>
      </w:r>
    </w:p>
    <w:p w14:paraId="6538E600" w14:textId="77777777" w:rsidR="00F12C8F" w:rsidRDefault="00F12C8F">
      <w:pPr>
        <w:rPr>
          <w:rFonts w:ascii="Montserrat" w:hAnsi="Montserrat"/>
          <w:sz w:val="24"/>
          <w:szCs w:val="24"/>
        </w:rPr>
      </w:pPr>
    </w:p>
    <w:p w14:paraId="70B004ED" w14:textId="77777777" w:rsidR="00F12C8F" w:rsidRPr="00ED2A70" w:rsidRDefault="00F12C8F">
      <w:pPr>
        <w:rPr>
          <w:rFonts w:ascii="Montserrat" w:hAnsi="Montserrat"/>
          <w:sz w:val="24"/>
          <w:szCs w:val="24"/>
        </w:rPr>
      </w:pPr>
    </w:p>
    <w:p w14:paraId="626574AA" w14:textId="1421F69C" w:rsidR="003E009B" w:rsidRPr="00ED2A70" w:rsidRDefault="00F12C8F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OBIETTIVI GENERALI E SPECIFICI DEL PROGETTO:</w:t>
      </w:r>
    </w:p>
    <w:p w14:paraId="693976D8" w14:textId="41422160" w:rsidR="003E009B" w:rsidRDefault="00F12C8F">
      <w:pPr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 </w:t>
      </w:r>
    </w:p>
    <w:p w14:paraId="141C25E7" w14:textId="77777777" w:rsidR="00F12C8F" w:rsidRDefault="00F12C8F">
      <w:pPr>
        <w:rPr>
          <w:rFonts w:ascii="Montserrat" w:hAnsi="Montserrat"/>
          <w:sz w:val="24"/>
          <w:szCs w:val="24"/>
        </w:rPr>
      </w:pPr>
    </w:p>
    <w:p w14:paraId="2CDF1853" w14:textId="77777777" w:rsidR="00F12C8F" w:rsidRPr="00ED2A70" w:rsidRDefault="00F12C8F">
      <w:pPr>
        <w:rPr>
          <w:rFonts w:ascii="Montserrat" w:hAnsi="Montserrat"/>
          <w:sz w:val="24"/>
          <w:szCs w:val="24"/>
        </w:rPr>
      </w:pPr>
    </w:p>
    <w:p w14:paraId="5C913B8C" w14:textId="2F4EDB5C" w:rsidR="003E009B" w:rsidRPr="00ED2A70" w:rsidRDefault="00F12C8F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DESCRIZIONE DETTAGLIATA DELLE ATTIVITÀ PREVISTE:</w:t>
      </w:r>
    </w:p>
    <w:p w14:paraId="4AA64619" w14:textId="2516F97C" w:rsidR="003E009B" w:rsidRDefault="00F12C8F">
      <w:pPr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 </w:t>
      </w:r>
    </w:p>
    <w:p w14:paraId="07D8CFF7" w14:textId="77777777" w:rsidR="00F12C8F" w:rsidRDefault="00F12C8F">
      <w:pPr>
        <w:rPr>
          <w:rFonts w:ascii="Montserrat" w:hAnsi="Montserrat"/>
          <w:sz w:val="24"/>
          <w:szCs w:val="24"/>
        </w:rPr>
      </w:pPr>
    </w:p>
    <w:p w14:paraId="06A3F8B7" w14:textId="77777777" w:rsidR="00F12C8F" w:rsidRPr="00ED2A70" w:rsidRDefault="00F12C8F">
      <w:pPr>
        <w:rPr>
          <w:rFonts w:ascii="Montserrat" w:hAnsi="Montserrat"/>
          <w:sz w:val="24"/>
          <w:szCs w:val="24"/>
        </w:rPr>
      </w:pPr>
    </w:p>
    <w:p w14:paraId="67DBF78F" w14:textId="7A50DE34" w:rsidR="003E009B" w:rsidRPr="00ED2A70" w:rsidRDefault="00F12C8F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MODALITÀ DI ATTUAZIONE E CRONOPROGRAMMA:</w:t>
      </w:r>
    </w:p>
    <w:p w14:paraId="7CB517EA" w14:textId="681BAC57" w:rsidR="003E009B" w:rsidRDefault="00F12C8F">
      <w:pPr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 </w:t>
      </w:r>
    </w:p>
    <w:p w14:paraId="0E3F80C6" w14:textId="77777777" w:rsidR="00F12C8F" w:rsidRDefault="00F12C8F">
      <w:pPr>
        <w:rPr>
          <w:rFonts w:ascii="Montserrat" w:hAnsi="Montserrat"/>
          <w:sz w:val="24"/>
          <w:szCs w:val="24"/>
        </w:rPr>
      </w:pPr>
    </w:p>
    <w:p w14:paraId="57F8C7CB" w14:textId="77777777" w:rsidR="00F12C8F" w:rsidRPr="00ED2A70" w:rsidRDefault="00F12C8F">
      <w:pPr>
        <w:rPr>
          <w:rFonts w:ascii="Montserrat" w:hAnsi="Montserrat"/>
          <w:sz w:val="24"/>
          <w:szCs w:val="24"/>
        </w:rPr>
      </w:pPr>
    </w:p>
    <w:p w14:paraId="634984A4" w14:textId="2C52998C" w:rsidR="003E009B" w:rsidRPr="00ED2A70" w:rsidRDefault="00F12C8F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IN CHE MODO IL PROGETTO CONTRIBUISCE ALL’AMPLIAMENTO DELLA BASE TESSERATI?</w:t>
      </w:r>
    </w:p>
    <w:p w14:paraId="167272BA" w14:textId="69D5B3EA" w:rsidR="003E009B" w:rsidRDefault="00F12C8F">
      <w:pPr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 </w:t>
      </w:r>
    </w:p>
    <w:p w14:paraId="1D7DCEFA" w14:textId="77777777" w:rsidR="00F12C8F" w:rsidRDefault="00F12C8F">
      <w:pPr>
        <w:rPr>
          <w:rFonts w:ascii="Montserrat" w:hAnsi="Montserrat"/>
          <w:sz w:val="24"/>
          <w:szCs w:val="24"/>
        </w:rPr>
      </w:pPr>
    </w:p>
    <w:p w14:paraId="29983337" w14:textId="77777777" w:rsidR="00F12C8F" w:rsidRPr="00ED2A70" w:rsidRDefault="00F12C8F">
      <w:pPr>
        <w:rPr>
          <w:rFonts w:ascii="Montserrat" w:hAnsi="Montserrat"/>
          <w:sz w:val="24"/>
          <w:szCs w:val="24"/>
        </w:rPr>
      </w:pPr>
    </w:p>
    <w:p w14:paraId="0B498F01" w14:textId="6973FC25" w:rsidR="00ED2A70" w:rsidRDefault="00F12C8F" w:rsidP="00ED2A70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SONO PREVISTE COLLABORAZIONI CON ALTR</w:t>
      </w:r>
      <w:r>
        <w:rPr>
          <w:rFonts w:ascii="Montserrat" w:hAnsi="Montserrat"/>
          <w:sz w:val="24"/>
          <w:szCs w:val="24"/>
        </w:rPr>
        <w:t>I CR/DR E CON LE</w:t>
      </w:r>
      <w:r w:rsidRPr="00ED2A70">
        <w:rPr>
          <w:rFonts w:ascii="Montserrat" w:hAnsi="Montserrat"/>
          <w:sz w:val="24"/>
          <w:szCs w:val="24"/>
        </w:rPr>
        <w:t xml:space="preserve"> ASD/SSD DEL TERRITORIO? </w:t>
      </w:r>
    </w:p>
    <w:p w14:paraId="1FFFE352" w14:textId="77777777" w:rsidR="00ED2A70" w:rsidRDefault="00ED2A70" w:rsidP="00ED2A70">
      <w:pPr>
        <w:pStyle w:val="Paragrafoelenco"/>
        <w:rPr>
          <w:rFonts w:ascii="Montserrat" w:hAnsi="Montserrat"/>
          <w:sz w:val="24"/>
          <w:szCs w:val="24"/>
        </w:rPr>
      </w:pPr>
    </w:p>
    <w:p w14:paraId="2233A055" w14:textId="77777777" w:rsidR="00F12C8F" w:rsidRDefault="00F12C8F" w:rsidP="00ED2A70">
      <w:pPr>
        <w:pStyle w:val="Paragrafoelenco"/>
        <w:rPr>
          <w:rFonts w:ascii="Montserrat" w:hAnsi="Montserrat"/>
          <w:sz w:val="24"/>
          <w:szCs w:val="24"/>
        </w:rPr>
      </w:pPr>
    </w:p>
    <w:p w14:paraId="129239DF" w14:textId="77777777" w:rsidR="00F12C8F" w:rsidRDefault="00F12C8F" w:rsidP="00ED2A70">
      <w:pPr>
        <w:pStyle w:val="Paragrafoelenco"/>
        <w:rPr>
          <w:rFonts w:ascii="Montserrat" w:hAnsi="Montserrat"/>
          <w:sz w:val="24"/>
          <w:szCs w:val="24"/>
        </w:rPr>
      </w:pPr>
    </w:p>
    <w:p w14:paraId="63047668" w14:textId="77777777" w:rsidR="00F12C8F" w:rsidRDefault="00F12C8F" w:rsidP="00ED2A70">
      <w:pPr>
        <w:pStyle w:val="Paragrafoelenco"/>
        <w:rPr>
          <w:rFonts w:ascii="Montserrat" w:hAnsi="Montserrat"/>
          <w:sz w:val="24"/>
          <w:szCs w:val="24"/>
        </w:rPr>
      </w:pPr>
    </w:p>
    <w:p w14:paraId="4A1016F8" w14:textId="74E79447" w:rsidR="00ED2A70" w:rsidRPr="00ED2A70" w:rsidRDefault="00F12C8F" w:rsidP="00ED2A70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lastRenderedPageBreak/>
        <w:t xml:space="preserve">SONO PREVISTE FONTI DI COFINANZIAMENTO O CONTRIBUTI DA ENTI PUBBLICI/PRIVATI? </w:t>
      </w:r>
    </w:p>
    <w:p w14:paraId="5B60D461" w14:textId="77777777" w:rsidR="00ED2A70" w:rsidRDefault="00ED2A70" w:rsidP="00ED2A70">
      <w:pPr>
        <w:pStyle w:val="Puntoelenco"/>
        <w:numPr>
          <w:ilvl w:val="0"/>
          <w:numId w:val="0"/>
        </w:numPr>
        <w:ind w:left="360" w:hanging="360"/>
        <w:rPr>
          <w:rFonts w:ascii="Montserrat" w:hAnsi="Montserrat"/>
          <w:sz w:val="24"/>
          <w:szCs w:val="24"/>
        </w:rPr>
      </w:pPr>
    </w:p>
    <w:p w14:paraId="45DE6164" w14:textId="77777777" w:rsidR="00F12C8F" w:rsidRDefault="00F12C8F" w:rsidP="00ED2A70">
      <w:pPr>
        <w:pStyle w:val="Puntoelenco"/>
        <w:numPr>
          <w:ilvl w:val="0"/>
          <w:numId w:val="0"/>
        </w:numPr>
        <w:ind w:left="360" w:hanging="360"/>
        <w:rPr>
          <w:rFonts w:ascii="Montserrat" w:hAnsi="Montserrat"/>
          <w:sz w:val="24"/>
          <w:szCs w:val="24"/>
        </w:rPr>
      </w:pPr>
    </w:p>
    <w:p w14:paraId="7FCED768" w14:textId="77777777" w:rsidR="00F12C8F" w:rsidRDefault="00F12C8F" w:rsidP="00ED2A70">
      <w:pPr>
        <w:pStyle w:val="Puntoelenco"/>
        <w:numPr>
          <w:ilvl w:val="0"/>
          <w:numId w:val="0"/>
        </w:numPr>
        <w:ind w:left="360" w:hanging="360"/>
        <w:rPr>
          <w:rFonts w:ascii="Montserrat" w:hAnsi="Montserrat"/>
          <w:sz w:val="24"/>
          <w:szCs w:val="24"/>
        </w:rPr>
      </w:pPr>
    </w:p>
    <w:p w14:paraId="45EAC21F" w14:textId="77777777" w:rsidR="00ED2A70" w:rsidRPr="00ED2A70" w:rsidRDefault="00ED2A70" w:rsidP="00ED2A70">
      <w:pPr>
        <w:pStyle w:val="Puntoelenco"/>
        <w:numPr>
          <w:ilvl w:val="0"/>
          <w:numId w:val="0"/>
        </w:numPr>
        <w:ind w:left="360" w:hanging="360"/>
        <w:rPr>
          <w:rFonts w:ascii="Montserrat" w:hAnsi="Montserrat"/>
          <w:sz w:val="24"/>
          <w:szCs w:val="24"/>
        </w:rPr>
      </w:pPr>
    </w:p>
    <w:p w14:paraId="7BFDEFBD" w14:textId="2409A843" w:rsidR="003E009B" w:rsidRPr="00ED2A70" w:rsidRDefault="00F12C8F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ELEMENTI DI INNOVAZIONE INTRODOTTI DAL PROGETTO:</w:t>
      </w:r>
    </w:p>
    <w:p w14:paraId="57E32124" w14:textId="1C77B6C8" w:rsidR="003E009B" w:rsidRDefault="00F12C8F">
      <w:pPr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 </w:t>
      </w:r>
    </w:p>
    <w:p w14:paraId="2B94F11F" w14:textId="77777777" w:rsidR="00F12C8F" w:rsidRDefault="00F12C8F">
      <w:pPr>
        <w:rPr>
          <w:rFonts w:ascii="Montserrat" w:hAnsi="Montserrat"/>
          <w:sz w:val="24"/>
          <w:szCs w:val="24"/>
        </w:rPr>
      </w:pPr>
    </w:p>
    <w:p w14:paraId="02C2DA0C" w14:textId="77777777" w:rsidR="00F12C8F" w:rsidRPr="00ED2A70" w:rsidRDefault="00F12C8F">
      <w:pPr>
        <w:rPr>
          <w:rFonts w:ascii="Montserrat" w:hAnsi="Montserrat"/>
          <w:sz w:val="24"/>
          <w:szCs w:val="24"/>
        </w:rPr>
      </w:pPr>
    </w:p>
    <w:p w14:paraId="3F7B491B" w14:textId="5825219A" w:rsidR="003E009B" w:rsidRPr="00ED2A70" w:rsidRDefault="00F12C8F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MISURE PREVISTE PER LA SOSTENIBILITÀ AMBIENTALE:</w:t>
      </w:r>
    </w:p>
    <w:p w14:paraId="77B06147" w14:textId="1C9CC74D" w:rsidR="003E009B" w:rsidRDefault="003E009B">
      <w:pPr>
        <w:rPr>
          <w:rFonts w:ascii="Montserrat" w:hAnsi="Montserrat"/>
          <w:sz w:val="24"/>
          <w:szCs w:val="24"/>
        </w:rPr>
      </w:pPr>
    </w:p>
    <w:p w14:paraId="2122B286" w14:textId="77777777" w:rsidR="00F12C8F" w:rsidRPr="00ED2A70" w:rsidRDefault="00F12C8F">
      <w:pPr>
        <w:rPr>
          <w:rFonts w:ascii="Montserrat" w:hAnsi="Montserrat"/>
          <w:sz w:val="24"/>
          <w:szCs w:val="24"/>
        </w:rPr>
      </w:pPr>
    </w:p>
    <w:p w14:paraId="23B872B0" w14:textId="5C226CE8" w:rsidR="00F12C8F" w:rsidRDefault="00F12C8F">
      <w:pPr>
        <w:pStyle w:val="Titolo1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_______________________________________________________________________</w:t>
      </w:r>
    </w:p>
    <w:p w14:paraId="4490E424" w14:textId="1187D9BA" w:rsidR="003E009B" w:rsidRPr="00ED2A70" w:rsidRDefault="00000000">
      <w:pPr>
        <w:pStyle w:val="Titolo1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3. SEZIONI SPECIFICHE (COMPILARE SOLO QUELLA RELATIVA ALLA LINEA SCELTA)</w:t>
      </w:r>
    </w:p>
    <w:p w14:paraId="39122081" w14:textId="0775BEAC" w:rsidR="00F12C8F" w:rsidRPr="00F12C8F" w:rsidRDefault="00ED2A70" w:rsidP="00F12C8F">
      <w:pPr>
        <w:pStyle w:val="Titolo2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 xml:space="preserve">LINEA 1 – FORMAZIONE TECNICA E DIRIGENZIALE </w:t>
      </w:r>
    </w:p>
    <w:p w14:paraId="1282B75F" w14:textId="45EE1C33" w:rsidR="003E009B" w:rsidRPr="00ED2A70" w:rsidRDefault="00F12C8F" w:rsidP="00ED2A70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AZIONI PREVISTE PER LA FORMAZIONE TECNICA (ATLETI, TECNICI, DIRIGENTI):</w:t>
      </w:r>
    </w:p>
    <w:p w14:paraId="3BC16AFD" w14:textId="1A31ABC4" w:rsidR="003E009B" w:rsidRDefault="003E009B" w:rsidP="00ED2A70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329B98D9" w14:textId="77777777" w:rsidR="00F12C8F" w:rsidRDefault="00F12C8F" w:rsidP="00ED2A70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65A6FE49" w14:textId="77777777" w:rsidR="00F12C8F" w:rsidRPr="00ED2A70" w:rsidRDefault="00F12C8F" w:rsidP="00ED2A70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50715685" w14:textId="4492A655" w:rsidR="003E009B" w:rsidRDefault="00F12C8F" w:rsidP="00ED2A70">
      <w:pPr>
        <w:pStyle w:val="Puntoelenco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EVENTUALI I</w:t>
      </w:r>
      <w:r w:rsidRPr="00ED2A70">
        <w:rPr>
          <w:rFonts w:ascii="Montserrat" w:hAnsi="Montserrat"/>
          <w:sz w:val="24"/>
          <w:szCs w:val="24"/>
        </w:rPr>
        <w:t>NIZIATIVE SPECIFICHE A FAVORE DELLA FORMAZIONE FEMMINILE:</w:t>
      </w:r>
    </w:p>
    <w:p w14:paraId="5CD0B445" w14:textId="0A5B650D" w:rsidR="00F12C8F" w:rsidRDefault="00F12C8F" w:rsidP="00ED2A70">
      <w:pPr>
        <w:pStyle w:val="Puntoelenco"/>
        <w:numPr>
          <w:ilvl w:val="0"/>
          <w:numId w:val="0"/>
        </w:numPr>
        <w:rPr>
          <w:rFonts w:ascii="Montserrat" w:hAnsi="Montserrat"/>
          <w:sz w:val="24"/>
          <w:szCs w:val="24"/>
        </w:rPr>
      </w:pPr>
    </w:p>
    <w:p w14:paraId="10CBA34F" w14:textId="77777777" w:rsidR="00F12C8F" w:rsidRDefault="00F12C8F" w:rsidP="00ED2A70">
      <w:pPr>
        <w:pStyle w:val="Puntoelenco"/>
        <w:numPr>
          <w:ilvl w:val="0"/>
          <w:numId w:val="0"/>
        </w:numPr>
        <w:rPr>
          <w:rFonts w:ascii="Montserrat" w:hAnsi="Montserrat"/>
          <w:sz w:val="24"/>
          <w:szCs w:val="24"/>
        </w:rPr>
      </w:pPr>
    </w:p>
    <w:p w14:paraId="0E71D6C6" w14:textId="77777777" w:rsidR="00F12C8F" w:rsidRDefault="00F12C8F" w:rsidP="00ED2A70">
      <w:pPr>
        <w:pStyle w:val="Puntoelenco"/>
        <w:numPr>
          <w:ilvl w:val="0"/>
          <w:numId w:val="0"/>
        </w:numPr>
        <w:rPr>
          <w:rFonts w:ascii="Montserrat" w:hAnsi="Montserrat"/>
          <w:sz w:val="24"/>
          <w:szCs w:val="24"/>
        </w:rPr>
      </w:pPr>
    </w:p>
    <w:p w14:paraId="50786AC3" w14:textId="77777777" w:rsidR="00F12C8F" w:rsidRPr="00ED2A70" w:rsidRDefault="00F12C8F" w:rsidP="00ED2A70">
      <w:pPr>
        <w:pStyle w:val="Puntoelenco"/>
        <w:numPr>
          <w:ilvl w:val="0"/>
          <w:numId w:val="0"/>
        </w:numPr>
        <w:rPr>
          <w:rFonts w:ascii="Montserrat" w:hAnsi="Montserrat"/>
          <w:sz w:val="24"/>
          <w:szCs w:val="24"/>
        </w:rPr>
      </w:pPr>
    </w:p>
    <w:p w14:paraId="2710FA8B" w14:textId="17EFC403" w:rsidR="003E009B" w:rsidRPr="00ED2A70" w:rsidRDefault="00ED2A70">
      <w:pPr>
        <w:pStyle w:val="Titolo2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lastRenderedPageBreak/>
        <w:t xml:space="preserve">LINEA 2 – QUALITÀ ORGANIZZATIVA DEGLI EVENTI </w:t>
      </w:r>
    </w:p>
    <w:p w14:paraId="5168723F" w14:textId="5F6C8444" w:rsidR="003E009B" w:rsidRDefault="00F12C8F" w:rsidP="00ED2A70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COME IL PROGETTO MIGLIORA L’ORGANIZZAZIONE E LOGISTICA DEGLI EVENTI SPORTIVI:</w:t>
      </w:r>
    </w:p>
    <w:p w14:paraId="6469D78D" w14:textId="77777777" w:rsidR="00F12C8F" w:rsidRDefault="00F12C8F" w:rsidP="00F12C8F">
      <w:pPr>
        <w:pStyle w:val="Puntoelenco"/>
        <w:numPr>
          <w:ilvl w:val="0"/>
          <w:numId w:val="0"/>
        </w:numPr>
        <w:ind w:left="360" w:hanging="360"/>
        <w:rPr>
          <w:rFonts w:ascii="Montserrat" w:hAnsi="Montserrat"/>
          <w:sz w:val="24"/>
          <w:szCs w:val="24"/>
        </w:rPr>
      </w:pPr>
    </w:p>
    <w:p w14:paraId="68E80E2B" w14:textId="77777777" w:rsidR="00F12C8F" w:rsidRDefault="00F12C8F" w:rsidP="00F12C8F">
      <w:pPr>
        <w:pStyle w:val="Puntoelenco"/>
        <w:numPr>
          <w:ilvl w:val="0"/>
          <w:numId w:val="0"/>
        </w:numPr>
        <w:ind w:left="360" w:hanging="360"/>
        <w:rPr>
          <w:rFonts w:ascii="Montserrat" w:hAnsi="Montserrat"/>
          <w:sz w:val="24"/>
          <w:szCs w:val="24"/>
        </w:rPr>
      </w:pPr>
    </w:p>
    <w:p w14:paraId="72B4678D" w14:textId="77777777" w:rsidR="00F12C8F" w:rsidRPr="00ED2A70" w:rsidRDefault="00F12C8F" w:rsidP="00F12C8F">
      <w:pPr>
        <w:pStyle w:val="Puntoelenco"/>
        <w:numPr>
          <w:ilvl w:val="0"/>
          <w:numId w:val="0"/>
        </w:numPr>
        <w:ind w:left="360" w:hanging="360"/>
        <w:rPr>
          <w:rFonts w:ascii="Montserrat" w:hAnsi="Montserrat"/>
          <w:sz w:val="24"/>
          <w:szCs w:val="24"/>
        </w:rPr>
      </w:pPr>
    </w:p>
    <w:p w14:paraId="2EF3CD3B" w14:textId="198E9BEA" w:rsidR="003E009B" w:rsidRPr="00ED2A70" w:rsidRDefault="003E009B" w:rsidP="00ED2A70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5A150AF4" w14:textId="546F46B1" w:rsidR="003E009B" w:rsidRDefault="00F12C8F" w:rsidP="00ED2A70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ATTIVITÀ PREVISTE PER AUMENTARE VISIBILITÀ E ACCESSIBILITÀ DELLE COMPETIZIONI:</w:t>
      </w:r>
    </w:p>
    <w:p w14:paraId="1E869574" w14:textId="77777777" w:rsidR="00F12C8F" w:rsidRDefault="00F12C8F" w:rsidP="00F12C8F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6C0FAF3B" w14:textId="77777777" w:rsidR="00F12C8F" w:rsidRDefault="00F12C8F" w:rsidP="00F12C8F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2A994262" w14:textId="77777777" w:rsidR="00F12C8F" w:rsidRPr="00ED2A70" w:rsidRDefault="00F12C8F" w:rsidP="00F12C8F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2AE02F40" w14:textId="0A69A48C" w:rsidR="00ED2A70" w:rsidRPr="00ED2A70" w:rsidRDefault="00000000" w:rsidP="00ED2A70">
      <w:pPr>
        <w:pStyle w:val="Titolo2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 </w:t>
      </w:r>
      <w:r w:rsidR="00ED2A70" w:rsidRPr="00ED2A70">
        <w:rPr>
          <w:rFonts w:ascii="Montserrat" w:hAnsi="Montserrat"/>
          <w:sz w:val="24"/>
          <w:szCs w:val="24"/>
        </w:rPr>
        <w:t>LINEA 3 – MOBILITÀ E COOPERAZIONE INTERREGIONALE</w:t>
      </w:r>
    </w:p>
    <w:p w14:paraId="5EB4CA49" w14:textId="7F3E4F21" w:rsidR="003E009B" w:rsidRPr="00ED2A70" w:rsidRDefault="00F12C8F" w:rsidP="00ED2A70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MODALITÀ CON CUI IL PROGETTO FAVORISCE LA PARTECIPAZIONE AD EVENTI FEDERALI:</w:t>
      </w:r>
    </w:p>
    <w:p w14:paraId="58C1337A" w14:textId="02D04166" w:rsidR="003E009B" w:rsidRDefault="003E009B" w:rsidP="00ED2A70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311A15E9" w14:textId="77777777" w:rsidR="00F12C8F" w:rsidRDefault="00F12C8F" w:rsidP="00ED2A70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08E9C1A0" w14:textId="77777777" w:rsidR="00F12C8F" w:rsidRDefault="00F12C8F" w:rsidP="00ED2A70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79F99553" w14:textId="77777777" w:rsidR="00F12C8F" w:rsidRDefault="00F12C8F" w:rsidP="00ED2A70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243A2506" w14:textId="77777777" w:rsidR="00F12C8F" w:rsidRPr="00ED2A70" w:rsidRDefault="00F12C8F" w:rsidP="00ED2A70">
      <w:pPr>
        <w:pStyle w:val="Puntoelenco"/>
        <w:numPr>
          <w:ilvl w:val="0"/>
          <w:numId w:val="0"/>
        </w:numPr>
        <w:ind w:left="360"/>
        <w:rPr>
          <w:rFonts w:ascii="Montserrat" w:hAnsi="Montserrat"/>
          <w:sz w:val="24"/>
          <w:szCs w:val="24"/>
        </w:rPr>
      </w:pPr>
    </w:p>
    <w:p w14:paraId="06E0AAD0" w14:textId="760020BC" w:rsidR="003E009B" w:rsidRPr="00ED2A70" w:rsidRDefault="00F12C8F" w:rsidP="00ED2A70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AZIONI DI COOPERAZIONE TRA REGIONI E TRA DISCIPLINE FEDERALI:</w:t>
      </w:r>
    </w:p>
    <w:p w14:paraId="740598B8" w14:textId="77777777" w:rsidR="003E009B" w:rsidRDefault="00000000">
      <w:pPr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 </w:t>
      </w:r>
    </w:p>
    <w:p w14:paraId="69574B30" w14:textId="77777777" w:rsidR="00F12C8F" w:rsidRPr="00ED2A70" w:rsidRDefault="00F12C8F">
      <w:pPr>
        <w:rPr>
          <w:rFonts w:ascii="Montserrat" w:hAnsi="Montserrat"/>
          <w:sz w:val="24"/>
          <w:szCs w:val="24"/>
        </w:rPr>
      </w:pPr>
    </w:p>
    <w:p w14:paraId="15C0BCAA" w14:textId="03454896" w:rsidR="003E009B" w:rsidRPr="00ED2A70" w:rsidRDefault="00ED2A70">
      <w:pPr>
        <w:pStyle w:val="Titolo1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DOCUMENTI DA ALLEGARE</w:t>
      </w:r>
    </w:p>
    <w:p w14:paraId="1E1275F0" w14:textId="5FDC7063" w:rsidR="003E009B" w:rsidRPr="00ED2A70" w:rsidRDefault="00F12C8F">
      <w:pPr>
        <w:pStyle w:val="Puntoelenco"/>
        <w:rPr>
          <w:rFonts w:ascii="Montserrat" w:hAnsi="Montserrat"/>
          <w:sz w:val="24"/>
          <w:szCs w:val="24"/>
        </w:rPr>
      </w:pPr>
      <w:proofErr w:type="spellStart"/>
      <w:r>
        <w:rPr>
          <w:rFonts w:ascii="Montserrat" w:hAnsi="Montserrat"/>
          <w:sz w:val="24"/>
          <w:szCs w:val="24"/>
        </w:rPr>
        <w:t>Prospetto</w:t>
      </w:r>
      <w:proofErr w:type="spellEnd"/>
      <w:r>
        <w:rPr>
          <w:rFonts w:ascii="Montserrat" w:hAnsi="Montserrat"/>
          <w:sz w:val="24"/>
          <w:szCs w:val="24"/>
        </w:rPr>
        <w:t xml:space="preserve"> </w:t>
      </w:r>
      <w:proofErr w:type="spellStart"/>
      <w:r>
        <w:rPr>
          <w:rFonts w:ascii="Montserrat" w:hAnsi="Montserrat"/>
          <w:sz w:val="24"/>
          <w:szCs w:val="24"/>
        </w:rPr>
        <w:t>economico</w:t>
      </w:r>
      <w:proofErr w:type="spellEnd"/>
      <w:r w:rsidR="00000000" w:rsidRPr="00ED2A70">
        <w:rPr>
          <w:rFonts w:ascii="Montserrat" w:hAnsi="Montserrat"/>
          <w:sz w:val="24"/>
          <w:szCs w:val="24"/>
        </w:rPr>
        <w:t xml:space="preserve"> (</w:t>
      </w:r>
      <w:proofErr w:type="spellStart"/>
      <w:r w:rsidR="00000000" w:rsidRPr="00ED2A70">
        <w:rPr>
          <w:rFonts w:ascii="Montserrat" w:hAnsi="Montserrat"/>
          <w:sz w:val="24"/>
          <w:szCs w:val="24"/>
        </w:rPr>
        <w:t>obbligatorio</w:t>
      </w:r>
      <w:proofErr w:type="spellEnd"/>
      <w:r w:rsidR="00000000" w:rsidRPr="00ED2A70">
        <w:rPr>
          <w:rFonts w:ascii="Montserrat" w:hAnsi="Montserrat"/>
          <w:sz w:val="24"/>
          <w:szCs w:val="24"/>
        </w:rPr>
        <w:t>)</w:t>
      </w:r>
    </w:p>
    <w:p w14:paraId="45434A29" w14:textId="77777777" w:rsidR="003E009B" w:rsidRPr="00ED2A70" w:rsidRDefault="00000000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Lettere di intenti/collaborazione (se previste)</w:t>
      </w:r>
    </w:p>
    <w:p w14:paraId="4180D5CB" w14:textId="77777777" w:rsidR="003E009B" w:rsidRPr="00ED2A70" w:rsidRDefault="00000000">
      <w:pPr>
        <w:pStyle w:val="Puntoelenco"/>
        <w:rPr>
          <w:rFonts w:ascii="Montserrat" w:hAnsi="Montserrat"/>
          <w:sz w:val="24"/>
          <w:szCs w:val="24"/>
        </w:rPr>
      </w:pPr>
      <w:r w:rsidRPr="00ED2A70">
        <w:rPr>
          <w:rFonts w:ascii="Montserrat" w:hAnsi="Montserrat"/>
          <w:sz w:val="24"/>
          <w:szCs w:val="24"/>
        </w:rPr>
        <w:t>Altri materiali utili alla valutazione</w:t>
      </w:r>
    </w:p>
    <w:sectPr w:rsidR="003E009B" w:rsidRPr="00ED2A70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53FB7" w14:textId="77777777" w:rsidR="000F2835" w:rsidRDefault="000F2835" w:rsidP="00ED2A70">
      <w:pPr>
        <w:spacing w:after="0" w:line="240" w:lineRule="auto"/>
      </w:pPr>
      <w:r>
        <w:separator/>
      </w:r>
    </w:p>
  </w:endnote>
  <w:endnote w:type="continuationSeparator" w:id="0">
    <w:p w14:paraId="30CF22A9" w14:textId="77777777" w:rsidR="000F2835" w:rsidRDefault="000F2835" w:rsidP="00ED2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ntserrat"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413B" w14:textId="77777777" w:rsidR="00ED2A70" w:rsidRDefault="00ED2A7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9A2FB" w14:textId="77777777" w:rsidR="00ED2A70" w:rsidRDefault="00ED2A7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7746C" w14:textId="77777777" w:rsidR="00ED2A70" w:rsidRDefault="00ED2A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17C68" w14:textId="77777777" w:rsidR="000F2835" w:rsidRDefault="000F2835" w:rsidP="00ED2A70">
      <w:pPr>
        <w:spacing w:after="0" w:line="240" w:lineRule="auto"/>
      </w:pPr>
      <w:r>
        <w:separator/>
      </w:r>
    </w:p>
  </w:footnote>
  <w:footnote w:type="continuationSeparator" w:id="0">
    <w:p w14:paraId="1BA2FD5C" w14:textId="77777777" w:rsidR="000F2835" w:rsidRDefault="000F2835" w:rsidP="00ED2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532F9" w14:textId="77777777" w:rsidR="00ED2A70" w:rsidRDefault="00ED2A7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62519" w14:textId="5802DA93" w:rsidR="00ED2A70" w:rsidRDefault="00ED2A70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40B9466" wp14:editId="27FBD698">
          <wp:simplePos x="0" y="0"/>
          <wp:positionH relativeFrom="column">
            <wp:posOffset>2073349</wp:posOffset>
          </wp:positionH>
          <wp:positionV relativeFrom="paragraph">
            <wp:posOffset>-122806</wp:posOffset>
          </wp:positionV>
          <wp:extent cx="1201113" cy="992038"/>
          <wp:effectExtent l="0" t="0" r="5715" b="0"/>
          <wp:wrapNone/>
          <wp:docPr id="1472951855" name="Immagine 1472951855" descr="Immagine che contiene Carattere, logo, Elementi grafici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2951855" name="Immagine 1472951855" descr="Immagine che contiene Carattere, logo, Elementi grafici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1113" cy="9920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67B096" w14:textId="2D983F67" w:rsidR="00ED2A70" w:rsidRDefault="00ED2A70">
    <w:pPr>
      <w:pStyle w:val="Intestazione"/>
    </w:pPr>
  </w:p>
  <w:p w14:paraId="5B569560" w14:textId="4913E865" w:rsidR="00ED2A70" w:rsidRDefault="00ED2A70">
    <w:pPr>
      <w:pStyle w:val="Intestazione"/>
    </w:pPr>
  </w:p>
  <w:p w14:paraId="4E1ED993" w14:textId="57B5433B" w:rsidR="00ED2A70" w:rsidRDefault="00ED2A70">
    <w:pPr>
      <w:pStyle w:val="Intestazione"/>
    </w:pPr>
  </w:p>
  <w:p w14:paraId="25E8ED77" w14:textId="3B3F1BBB" w:rsidR="00ED2A70" w:rsidRDefault="00ED2A70">
    <w:pPr>
      <w:pStyle w:val="Intestazione"/>
    </w:pPr>
  </w:p>
  <w:p w14:paraId="11018C9A" w14:textId="62B0771D" w:rsidR="00ED2A70" w:rsidRDefault="00ED2A70">
    <w:pPr>
      <w:pStyle w:val="Intestazione"/>
    </w:pPr>
  </w:p>
  <w:p w14:paraId="402FE5A8" w14:textId="0079B434" w:rsidR="00ED2A70" w:rsidRDefault="00ED2A7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51421" w14:textId="77777777" w:rsidR="00ED2A70" w:rsidRDefault="00ED2A7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DC2E41"/>
    <w:multiLevelType w:val="hybridMultilevel"/>
    <w:tmpl w:val="46188F86"/>
    <w:lvl w:ilvl="0" w:tplc="000001F5">
      <w:start w:val="1"/>
      <w:numFmt w:val="bullet"/>
      <w:lvlText w:val="⁃"/>
      <w:lvlJc w:val="left"/>
      <w:pPr>
        <w:ind w:left="360" w:hanging="360"/>
      </w:p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75B6790"/>
    <w:multiLevelType w:val="hybridMultilevel"/>
    <w:tmpl w:val="A1C0F174"/>
    <w:lvl w:ilvl="0" w:tplc="000001F5">
      <w:start w:val="1"/>
      <w:numFmt w:val="bullet"/>
      <w:lvlText w:val="⁃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2710D"/>
    <w:multiLevelType w:val="hybridMultilevel"/>
    <w:tmpl w:val="31D2BD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511785">
    <w:abstractNumId w:val="8"/>
  </w:num>
  <w:num w:numId="2" w16cid:durableId="1595165678">
    <w:abstractNumId w:val="6"/>
  </w:num>
  <w:num w:numId="3" w16cid:durableId="507912824">
    <w:abstractNumId w:val="5"/>
  </w:num>
  <w:num w:numId="4" w16cid:durableId="1018891118">
    <w:abstractNumId w:val="4"/>
  </w:num>
  <w:num w:numId="5" w16cid:durableId="1284383986">
    <w:abstractNumId w:val="7"/>
  </w:num>
  <w:num w:numId="6" w16cid:durableId="415520952">
    <w:abstractNumId w:val="3"/>
  </w:num>
  <w:num w:numId="7" w16cid:durableId="1248926030">
    <w:abstractNumId w:val="2"/>
  </w:num>
  <w:num w:numId="8" w16cid:durableId="1198004076">
    <w:abstractNumId w:val="1"/>
  </w:num>
  <w:num w:numId="9" w16cid:durableId="2011760921">
    <w:abstractNumId w:val="0"/>
  </w:num>
  <w:num w:numId="10" w16cid:durableId="920023188">
    <w:abstractNumId w:val="9"/>
  </w:num>
  <w:num w:numId="11" w16cid:durableId="1318605417">
    <w:abstractNumId w:val="8"/>
  </w:num>
  <w:num w:numId="12" w16cid:durableId="454639362">
    <w:abstractNumId w:val="10"/>
  </w:num>
  <w:num w:numId="13" w16cid:durableId="860824066">
    <w:abstractNumId w:val="8"/>
  </w:num>
  <w:num w:numId="14" w16cid:durableId="662121308">
    <w:abstractNumId w:val="8"/>
  </w:num>
  <w:num w:numId="15" w16cid:durableId="2335104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2835"/>
    <w:rsid w:val="0015074B"/>
    <w:rsid w:val="0022628D"/>
    <w:rsid w:val="0029639D"/>
    <w:rsid w:val="00326F90"/>
    <w:rsid w:val="003E009B"/>
    <w:rsid w:val="00A5797C"/>
    <w:rsid w:val="00AA1D8D"/>
    <w:rsid w:val="00B47730"/>
    <w:rsid w:val="00CB0664"/>
    <w:rsid w:val="00ED2A70"/>
    <w:rsid w:val="00F12C8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B2C1AA"/>
  <w14:defaultImageDpi w14:val="300"/>
  <w15:docId w15:val="{65004214-595A-E14F-B5B5-C0E0B947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Info</cp:lastModifiedBy>
  <cp:revision>3</cp:revision>
  <dcterms:created xsi:type="dcterms:W3CDTF">2013-12-23T23:15:00Z</dcterms:created>
  <dcterms:modified xsi:type="dcterms:W3CDTF">2025-05-26T08:09:00Z</dcterms:modified>
  <cp:category/>
</cp:coreProperties>
</file>